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48C" w:rsidRPr="00AE1DB0" w:rsidRDefault="00B1548C" w:rsidP="00B1548C">
      <w:pPr>
        <w:spacing w:after="200"/>
        <w:rPr>
          <w:rFonts w:cstheme="minorHAnsi"/>
          <w:b/>
          <w:color w:val="FF0000"/>
          <w:sz w:val="26"/>
          <w:szCs w:val="28"/>
        </w:rPr>
      </w:pPr>
    </w:p>
    <w:p w:rsidR="00B1548C" w:rsidRPr="003F2453" w:rsidRDefault="00B1548C" w:rsidP="00B1548C">
      <w:pPr>
        <w:spacing w:after="200"/>
        <w:jc w:val="right"/>
        <w:rPr>
          <w:rFonts w:ascii="Corbel" w:hAnsi="Corbel" w:cstheme="minorHAnsi"/>
          <w:color w:val="000000" w:themeColor="text1"/>
          <w:szCs w:val="28"/>
        </w:rPr>
      </w:pPr>
      <w:r w:rsidRPr="003F2453">
        <w:rPr>
          <w:rFonts w:ascii="Corbel" w:hAnsi="Corbel" w:cstheme="minorHAnsi"/>
          <w:b/>
          <w:color w:val="000000" w:themeColor="text1"/>
          <w:sz w:val="26"/>
          <w:szCs w:val="28"/>
        </w:rPr>
        <w:t xml:space="preserve">Bijlage </w:t>
      </w:r>
      <w:r w:rsidR="004D5CBD">
        <w:rPr>
          <w:rFonts w:ascii="Corbel" w:hAnsi="Corbel" w:cstheme="minorHAnsi"/>
          <w:b/>
          <w:color w:val="000000" w:themeColor="text1"/>
          <w:sz w:val="26"/>
          <w:szCs w:val="28"/>
        </w:rPr>
        <w:t>5</w:t>
      </w:r>
      <w:r w:rsidRPr="003F2453">
        <w:rPr>
          <w:rFonts w:ascii="Corbel" w:hAnsi="Corbel" w:cstheme="minorHAnsi"/>
          <w:b/>
          <w:color w:val="000000" w:themeColor="text1"/>
          <w:sz w:val="26"/>
          <w:szCs w:val="28"/>
        </w:rPr>
        <w:br/>
        <w:t>Model Functieprofiel</w:t>
      </w:r>
      <w:r w:rsidRPr="003F2453">
        <w:rPr>
          <w:rFonts w:ascii="Corbel" w:hAnsi="Corbel" w:cstheme="minorHAnsi"/>
          <w:b/>
          <w:color w:val="000000" w:themeColor="text1"/>
          <w:sz w:val="26"/>
          <w:szCs w:val="28"/>
        </w:rPr>
        <w:br/>
      </w:r>
    </w:p>
    <w:p w:rsidR="00B1548C" w:rsidRPr="003F2453" w:rsidRDefault="00B1548C" w:rsidP="00B1548C">
      <w:pPr>
        <w:spacing w:line="240" w:lineRule="auto"/>
        <w:jc w:val="left"/>
        <w:rPr>
          <w:rFonts w:ascii="Corbel" w:hAnsi="Corbel" w:cstheme="minorHAnsi"/>
          <w:color w:val="000000" w:themeColor="text1"/>
          <w:szCs w:val="28"/>
        </w:rPr>
      </w:pPr>
      <w:r w:rsidRPr="003F2453">
        <w:rPr>
          <w:rFonts w:ascii="Corbel" w:hAnsi="Corbel" w:cstheme="minorHAnsi"/>
          <w:color w:val="000000" w:themeColor="text1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B1548C" w:rsidRPr="00B479F4" w:rsidTr="003B3FC4">
        <w:tc>
          <w:tcPr>
            <w:tcW w:w="9062" w:type="dxa"/>
            <w:shd w:val="clear" w:color="auto" w:fill="1F497D"/>
            <w:vAlign w:val="center"/>
          </w:tcPr>
          <w:p w:rsidR="00B1548C" w:rsidRPr="00B479F4" w:rsidRDefault="00B1548C" w:rsidP="003B3FC4">
            <w:pPr>
              <w:rPr>
                <w:rFonts w:ascii="Corbel" w:hAnsi="Corbel" w:cstheme="minorHAnsi"/>
                <w:b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rPr>
                <w:rFonts w:ascii="Corbel" w:hAnsi="Corbel" w:cstheme="minorHAnsi"/>
                <w:b/>
                <w:color w:val="FFFFFF" w:themeColor="background1"/>
                <w:szCs w:val="22"/>
              </w:rPr>
            </w:pPr>
            <w:r w:rsidRPr="00B479F4">
              <w:rPr>
                <w:rFonts w:ascii="Corbel" w:hAnsi="Corbel" w:cstheme="minorHAnsi"/>
                <w:b/>
                <w:color w:val="FFFFFF" w:themeColor="background1"/>
                <w:szCs w:val="22"/>
              </w:rPr>
              <w:t>Functieprofiel (maximaal 0,5 x A4)</w:t>
            </w:r>
          </w:p>
          <w:p w:rsidR="00B1548C" w:rsidRPr="00B479F4" w:rsidRDefault="00B1548C" w:rsidP="003B3FC4">
            <w:pPr>
              <w:rPr>
                <w:rFonts w:ascii="Corbel" w:hAnsi="Corbel" w:cstheme="minorHAnsi"/>
                <w:b/>
                <w:color w:val="FF0000"/>
                <w:szCs w:val="22"/>
              </w:rPr>
            </w:pPr>
          </w:p>
        </w:tc>
      </w:tr>
    </w:tbl>
    <w:p w:rsidR="00B1548C" w:rsidRPr="00B479F4" w:rsidRDefault="00B1548C" w:rsidP="00B1548C">
      <w:pPr>
        <w:rPr>
          <w:rFonts w:ascii="Corbel" w:hAnsi="Corbel" w:cstheme="minorHAnsi"/>
          <w:color w:val="FF00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5612"/>
      </w:tblGrid>
      <w:tr w:rsidR="00B1548C" w:rsidRPr="00B479F4" w:rsidTr="003B3FC4">
        <w:tc>
          <w:tcPr>
            <w:tcW w:w="9062" w:type="dxa"/>
            <w:gridSpan w:val="2"/>
            <w:shd w:val="clear" w:color="auto" w:fill="1F497D"/>
          </w:tcPr>
          <w:p w:rsidR="00B1548C" w:rsidRPr="00B479F4" w:rsidRDefault="00B1548C" w:rsidP="004D5CBD">
            <w:pPr>
              <w:spacing w:line="240" w:lineRule="auto"/>
              <w:rPr>
                <w:rFonts w:ascii="Corbel" w:hAnsi="Corbel" w:cstheme="minorHAnsi"/>
                <w:color w:val="FFFFFF" w:themeColor="background1"/>
                <w:szCs w:val="22"/>
              </w:rPr>
            </w:pPr>
            <w:r w:rsidRPr="00B479F4">
              <w:rPr>
                <w:rFonts w:ascii="Corbel" w:hAnsi="Corbel" w:cstheme="minorHAnsi"/>
                <w:color w:val="FFFFFF" w:themeColor="background1"/>
                <w:szCs w:val="22"/>
              </w:rPr>
              <w:t xml:space="preserve">Functieprofiel: </w:t>
            </w:r>
          </w:p>
        </w:tc>
      </w:tr>
      <w:tr w:rsidR="00B1548C" w:rsidRPr="00B479F4" w:rsidTr="003B3FC4">
        <w:tc>
          <w:tcPr>
            <w:tcW w:w="3190" w:type="dxa"/>
          </w:tcPr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Naam:</w:t>
            </w: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  <w:tr w:rsidR="00B1548C" w:rsidRPr="00B479F4" w:rsidTr="003B3FC4">
        <w:tc>
          <w:tcPr>
            <w:tcW w:w="3190" w:type="dxa"/>
          </w:tcPr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Functienaam binnen Project:</w:t>
            </w: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  <w:tr w:rsidR="00B1548C" w:rsidRPr="00B479F4" w:rsidTr="003B3FC4">
        <w:trPr>
          <w:trHeight w:val="867"/>
        </w:trPr>
        <w:tc>
          <w:tcPr>
            <w:tcW w:w="3190" w:type="dxa"/>
          </w:tcPr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Korte beschrijving rol/functie binnen project:</w:t>
            </w:r>
          </w:p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eastAsia="MS Mincho" w:hAnsi="Corbel" w:cstheme="minorHAnsi"/>
                <w:color w:val="FF0000"/>
                <w:szCs w:val="22"/>
                <w:lang w:eastAsia="ja-JP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  <w:tr w:rsidR="00B1548C" w:rsidRPr="00B479F4" w:rsidTr="003B3FC4">
        <w:trPr>
          <w:trHeight w:val="866"/>
        </w:trPr>
        <w:tc>
          <w:tcPr>
            <w:tcW w:w="3190" w:type="dxa"/>
          </w:tcPr>
          <w:p w:rsidR="00B1548C" w:rsidRPr="00B479F4" w:rsidRDefault="004D5CBD" w:rsidP="004D5CBD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Dominante informatie m.b.t. Opdracht</w:t>
            </w:r>
            <w:r w:rsidR="00B1548C" w:rsidRPr="00B479F4">
              <w:rPr>
                <w:rFonts w:ascii="Corbel" w:hAnsi="Corbel" w:cstheme="minorHAnsi"/>
                <w:color w:val="000000" w:themeColor="text1"/>
                <w:szCs w:val="22"/>
              </w:rPr>
              <w:t>:</w:t>
            </w: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</w:tbl>
    <w:p w:rsidR="00B1548C" w:rsidRPr="00B479F4" w:rsidRDefault="00B1548C" w:rsidP="00B1548C">
      <w:pPr>
        <w:rPr>
          <w:rFonts w:ascii="Corbel" w:hAnsi="Corbel" w:cstheme="minorHAnsi"/>
          <w:color w:val="FF0000"/>
          <w:szCs w:val="22"/>
        </w:rPr>
      </w:pPr>
    </w:p>
    <w:p w:rsidR="00B1548C" w:rsidRPr="00B479F4" w:rsidRDefault="00B1548C" w:rsidP="00B1548C">
      <w:pPr>
        <w:rPr>
          <w:rFonts w:ascii="Corbel" w:hAnsi="Corbel" w:cstheme="minorHAnsi"/>
          <w:color w:val="FF0000"/>
          <w:szCs w:val="22"/>
        </w:rPr>
      </w:pPr>
    </w:p>
    <w:p w:rsidR="00B1548C" w:rsidRPr="00B479F4" w:rsidRDefault="00B1548C" w:rsidP="00B1548C">
      <w:pPr>
        <w:rPr>
          <w:rFonts w:ascii="Corbel" w:hAnsi="Corbel" w:cstheme="minorHAnsi"/>
          <w:color w:val="FF0000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5612"/>
      </w:tblGrid>
      <w:tr w:rsidR="00B1548C" w:rsidRPr="00B479F4" w:rsidTr="003B3FC4">
        <w:tc>
          <w:tcPr>
            <w:tcW w:w="9062" w:type="dxa"/>
            <w:gridSpan w:val="2"/>
            <w:shd w:val="clear" w:color="auto" w:fill="1F497D"/>
          </w:tcPr>
          <w:p w:rsidR="00B1548C" w:rsidRPr="00B479F4" w:rsidRDefault="00B1548C" w:rsidP="004D5CBD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  <w:r w:rsidRPr="00B479F4">
              <w:rPr>
                <w:rFonts w:ascii="Corbel" w:hAnsi="Corbel" w:cstheme="minorHAnsi"/>
                <w:color w:val="FFFFFF" w:themeColor="background1"/>
                <w:szCs w:val="22"/>
              </w:rPr>
              <w:t xml:space="preserve">Functieprofiel: </w:t>
            </w:r>
          </w:p>
        </w:tc>
      </w:tr>
      <w:tr w:rsidR="00B1548C" w:rsidRPr="00B479F4" w:rsidTr="003B3FC4">
        <w:tc>
          <w:tcPr>
            <w:tcW w:w="3190" w:type="dxa"/>
          </w:tcPr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Naam:</w:t>
            </w: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  <w:tr w:rsidR="00B1548C" w:rsidRPr="00B479F4" w:rsidTr="003B3FC4">
        <w:tc>
          <w:tcPr>
            <w:tcW w:w="3190" w:type="dxa"/>
          </w:tcPr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Functienaam binnen Project:</w:t>
            </w: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  <w:tr w:rsidR="00B1548C" w:rsidRPr="00B479F4" w:rsidTr="003B3FC4">
        <w:trPr>
          <w:trHeight w:val="867"/>
        </w:trPr>
        <w:tc>
          <w:tcPr>
            <w:tcW w:w="3190" w:type="dxa"/>
          </w:tcPr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Korte beschrijving rol/functie binnen project:</w:t>
            </w:r>
          </w:p>
          <w:p w:rsidR="00B1548C" w:rsidRPr="00B479F4" w:rsidRDefault="00B1548C" w:rsidP="003B3FC4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eastAsia="MS Mincho" w:hAnsi="Corbel" w:cstheme="minorHAnsi"/>
                <w:color w:val="FF0000"/>
                <w:szCs w:val="22"/>
                <w:lang w:eastAsia="ja-JP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  <w:tr w:rsidR="00B1548C" w:rsidRPr="00B479F4" w:rsidTr="003B3FC4">
        <w:trPr>
          <w:trHeight w:val="866"/>
        </w:trPr>
        <w:tc>
          <w:tcPr>
            <w:tcW w:w="3190" w:type="dxa"/>
          </w:tcPr>
          <w:p w:rsidR="00B1548C" w:rsidRPr="00B479F4" w:rsidRDefault="004D5CBD" w:rsidP="004D5CBD">
            <w:pPr>
              <w:spacing w:line="240" w:lineRule="auto"/>
              <w:jc w:val="left"/>
              <w:rPr>
                <w:rFonts w:ascii="Corbel" w:hAnsi="Corbel" w:cstheme="minorHAnsi"/>
                <w:color w:val="000000" w:themeColor="text1"/>
                <w:szCs w:val="22"/>
              </w:rPr>
            </w:pP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 xml:space="preserve">Dominante informatie </w:t>
            </w:r>
            <w:r w:rsidR="00B1548C" w:rsidRPr="00B479F4">
              <w:rPr>
                <w:rFonts w:ascii="Corbel" w:hAnsi="Corbel" w:cstheme="minorHAnsi"/>
                <w:color w:val="000000" w:themeColor="text1"/>
                <w:szCs w:val="22"/>
              </w:rPr>
              <w:t xml:space="preserve"> m.b.t</w:t>
            </w:r>
            <w:r w:rsidRPr="00B479F4">
              <w:rPr>
                <w:rFonts w:ascii="Corbel" w:hAnsi="Corbel" w:cstheme="minorHAnsi"/>
                <w:color w:val="000000" w:themeColor="text1"/>
                <w:szCs w:val="22"/>
              </w:rPr>
              <w:t>. Opdracht</w:t>
            </w:r>
            <w:r w:rsidR="00B1548C" w:rsidRPr="00B479F4">
              <w:rPr>
                <w:rFonts w:ascii="Corbel" w:hAnsi="Corbel" w:cstheme="minorHAnsi"/>
                <w:color w:val="000000" w:themeColor="text1"/>
                <w:szCs w:val="22"/>
              </w:rPr>
              <w:t>:</w:t>
            </w:r>
          </w:p>
        </w:tc>
        <w:tc>
          <w:tcPr>
            <w:tcW w:w="5872" w:type="dxa"/>
          </w:tcPr>
          <w:p w:rsidR="00B1548C" w:rsidRPr="00B479F4" w:rsidRDefault="00B1548C" w:rsidP="003B3FC4">
            <w:pPr>
              <w:spacing w:line="240" w:lineRule="auto"/>
              <w:rPr>
                <w:rFonts w:ascii="Corbel" w:hAnsi="Corbel" w:cstheme="minorHAnsi"/>
                <w:color w:val="FF0000"/>
                <w:szCs w:val="22"/>
              </w:rPr>
            </w:pPr>
          </w:p>
        </w:tc>
      </w:tr>
    </w:tbl>
    <w:p w:rsidR="00B1548C" w:rsidRPr="00AE1DB0" w:rsidRDefault="00B1548C" w:rsidP="00B1548C">
      <w:pPr>
        <w:rPr>
          <w:rFonts w:cstheme="minorHAnsi"/>
          <w:color w:val="FF0000"/>
        </w:rPr>
      </w:pPr>
    </w:p>
    <w:p w:rsidR="00B1548C" w:rsidRPr="00AE1DB0" w:rsidRDefault="00B1548C" w:rsidP="00B1548C">
      <w:pPr>
        <w:spacing w:line="260" w:lineRule="atLeast"/>
        <w:rPr>
          <w:rFonts w:cstheme="minorHAnsi"/>
          <w:b/>
          <w:color w:val="FF0000"/>
          <w:sz w:val="28"/>
          <w:szCs w:val="28"/>
        </w:rPr>
      </w:pPr>
    </w:p>
    <w:p w:rsidR="00B1548C" w:rsidRPr="00AE1DB0" w:rsidRDefault="00B1548C" w:rsidP="00B1548C">
      <w:pPr>
        <w:spacing w:after="200"/>
        <w:rPr>
          <w:rFonts w:cstheme="minorHAnsi"/>
          <w:b/>
          <w:color w:val="FF0000"/>
          <w:sz w:val="26"/>
          <w:szCs w:val="28"/>
        </w:rPr>
      </w:pPr>
    </w:p>
    <w:p w:rsidR="000B46D8" w:rsidRPr="00B1548C" w:rsidRDefault="000B46D8" w:rsidP="00B1548C">
      <w:pPr>
        <w:spacing w:after="200"/>
        <w:rPr>
          <w:rFonts w:cstheme="minorHAnsi"/>
          <w:b/>
          <w:color w:val="FF0000"/>
          <w:sz w:val="26"/>
          <w:szCs w:val="28"/>
        </w:rPr>
      </w:pPr>
    </w:p>
    <w:sectPr w:rsidR="000B46D8" w:rsidRPr="00B1548C" w:rsidSect="00177A29">
      <w:foot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3B1" w:rsidRDefault="00D943B1" w:rsidP="00D943B1">
      <w:pPr>
        <w:spacing w:line="240" w:lineRule="auto"/>
      </w:pPr>
      <w:r>
        <w:separator/>
      </w:r>
    </w:p>
  </w:endnote>
  <w:endnote w:type="continuationSeparator" w:id="0">
    <w:p w:rsidR="00D943B1" w:rsidRDefault="00D943B1" w:rsidP="00D94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527206"/>
      <w:docPartObj>
        <w:docPartGallery w:val="Page Numbers (Bottom of Page)"/>
        <w:docPartUnique/>
      </w:docPartObj>
    </w:sdtPr>
    <w:sdtEndPr/>
    <w:sdtContent>
      <w:p w:rsidR="00D943B1" w:rsidRDefault="00D943B1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9F4">
          <w:rPr>
            <w:noProof/>
          </w:rPr>
          <w:t>1</w:t>
        </w:r>
        <w:r>
          <w:fldChar w:fldCharType="end"/>
        </w:r>
      </w:p>
    </w:sdtContent>
  </w:sdt>
  <w:p w:rsidR="00D943B1" w:rsidRDefault="00D943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3B1" w:rsidRDefault="00D943B1" w:rsidP="00D943B1">
      <w:pPr>
        <w:spacing w:line="240" w:lineRule="auto"/>
      </w:pPr>
      <w:r>
        <w:separator/>
      </w:r>
    </w:p>
  </w:footnote>
  <w:footnote w:type="continuationSeparator" w:id="0">
    <w:p w:rsidR="00D943B1" w:rsidRDefault="00D943B1" w:rsidP="00D943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48C"/>
    <w:rsid w:val="000B46D8"/>
    <w:rsid w:val="00177A29"/>
    <w:rsid w:val="002B5524"/>
    <w:rsid w:val="003B3222"/>
    <w:rsid w:val="00424DED"/>
    <w:rsid w:val="00482A4F"/>
    <w:rsid w:val="004D5CBD"/>
    <w:rsid w:val="00527398"/>
    <w:rsid w:val="00632123"/>
    <w:rsid w:val="008104C5"/>
    <w:rsid w:val="008402D9"/>
    <w:rsid w:val="009175F9"/>
    <w:rsid w:val="009761CF"/>
    <w:rsid w:val="009B0D92"/>
    <w:rsid w:val="009F3F0A"/>
    <w:rsid w:val="00A03098"/>
    <w:rsid w:val="00A3732E"/>
    <w:rsid w:val="00A53085"/>
    <w:rsid w:val="00B1548C"/>
    <w:rsid w:val="00B479F4"/>
    <w:rsid w:val="00BD0C39"/>
    <w:rsid w:val="00D943B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A15B29-D39D-4107-ABD6-B58208C1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1548C"/>
    <w:pPr>
      <w:spacing w:line="252" w:lineRule="atLeast"/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jc w:val="left"/>
      <w:outlineLvl w:val="0"/>
    </w:pPr>
    <w:rPr>
      <w:rFonts w:ascii="Corbel" w:hAnsi="Corbel"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 w:line="280" w:lineRule="atLeast"/>
      <w:jc w:val="left"/>
      <w:outlineLvl w:val="1"/>
    </w:pPr>
    <w:rPr>
      <w:rFonts w:ascii="Corbel" w:hAnsi="Corbel"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 w:line="280" w:lineRule="atLeast"/>
      <w:jc w:val="left"/>
      <w:outlineLvl w:val="2"/>
    </w:pPr>
    <w:rPr>
      <w:rFonts w:ascii="Corbel" w:hAnsi="Corbel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 w:line="280" w:lineRule="atLeast"/>
      <w:jc w:val="left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 w:line="280" w:lineRule="atLeast"/>
      <w:jc w:val="left"/>
      <w:outlineLvl w:val="4"/>
    </w:pPr>
    <w:rPr>
      <w:rFonts w:ascii="Corbel" w:hAnsi="Corbe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 w:line="280" w:lineRule="atLeast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 w:line="280" w:lineRule="atLeast"/>
      <w:jc w:val="left"/>
      <w:outlineLvl w:val="6"/>
    </w:pPr>
    <w:rPr>
      <w:rFonts w:ascii="Times New Roman" w:hAnsi="Times New Roman"/>
      <w:sz w:val="24"/>
      <w:szCs w:val="21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 w:line="280" w:lineRule="atLeast"/>
      <w:jc w:val="left"/>
      <w:outlineLvl w:val="7"/>
    </w:pPr>
    <w:rPr>
      <w:rFonts w:ascii="Times New Roman" w:hAnsi="Times New Roman"/>
      <w:i/>
      <w:iCs/>
      <w:sz w:val="24"/>
      <w:szCs w:val="21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 w:line="280" w:lineRule="atLeast"/>
      <w:jc w:val="left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pPr>
      <w:spacing w:line="280" w:lineRule="atLeast"/>
      <w:jc w:val="left"/>
    </w:pPr>
    <w:rPr>
      <w:rFonts w:ascii="Corbel" w:hAnsi="Corbel"/>
      <w:i/>
      <w:sz w:val="21"/>
      <w:szCs w:val="21"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b/>
      <w:sz w:val="21"/>
      <w:szCs w:val="21"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spacing w:line="280" w:lineRule="atLeast"/>
      <w:jc w:val="left"/>
    </w:pPr>
    <w:rPr>
      <w:rFonts w:ascii="Corbel" w:hAnsi="Corbel"/>
      <w:b/>
      <w:sz w:val="21"/>
      <w:szCs w:val="21"/>
    </w:rPr>
  </w:style>
  <w:style w:type="paragraph" w:customStyle="1" w:styleId="Tussenkopjeuitnodiging">
    <w:name w:val="Tussenkopje uitnodiging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26"/>
      <w:szCs w:val="21"/>
    </w:rPr>
  </w:style>
  <w:style w:type="paragraph" w:customStyle="1" w:styleId="Bijschriftkopjerapport">
    <w:name w:val="Bijschrift kopje rapport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18"/>
      <w:szCs w:val="21"/>
    </w:rPr>
  </w:style>
  <w:style w:type="paragraph" w:customStyle="1" w:styleId="Bijschriftrapport">
    <w:name w:val="Bijschrift rapport"/>
    <w:basedOn w:val="Standaard"/>
    <w:qFormat/>
    <w:rsid w:val="00FE2507"/>
    <w:pPr>
      <w:spacing w:line="280" w:lineRule="atLeast"/>
      <w:jc w:val="left"/>
    </w:pPr>
    <w:rPr>
      <w:rFonts w:ascii="Corbel" w:hAnsi="Corbel"/>
      <w:sz w:val="18"/>
      <w:szCs w:val="21"/>
    </w:rPr>
  </w:style>
  <w:style w:type="paragraph" w:customStyle="1" w:styleId="Figuurkoprapport">
    <w:name w:val="Figuurkop rapport"/>
    <w:basedOn w:val="Standaard"/>
    <w:qFormat/>
    <w:rsid w:val="00FE2507"/>
    <w:pPr>
      <w:spacing w:before="560" w:line="280" w:lineRule="atLeast"/>
      <w:jc w:val="left"/>
    </w:pPr>
    <w:rPr>
      <w:rFonts w:ascii="Corbel" w:hAnsi="Corbel"/>
      <w:b/>
      <w:sz w:val="18"/>
      <w:szCs w:val="21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  <w:jc w:val="left"/>
    </w:pPr>
    <w:rPr>
      <w:rFonts w:ascii="Corbel" w:hAnsi="Corbel"/>
      <w:sz w:val="17"/>
      <w:szCs w:val="21"/>
    </w:rPr>
  </w:style>
  <w:style w:type="paragraph" w:customStyle="1" w:styleId="Alineakopjerapport">
    <w:name w:val="Alineakopje rapport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i/>
      <w:sz w:val="21"/>
      <w:szCs w:val="21"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b/>
      <w:szCs w:val="21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styleId="Inhopg1">
    <w:name w:val="toc 1"/>
    <w:basedOn w:val="Standaard"/>
    <w:next w:val="Standaard"/>
    <w:autoRedefine/>
    <w:semiHidden/>
    <w:rsid w:val="003B3222"/>
    <w:pPr>
      <w:spacing w:before="280" w:line="280" w:lineRule="atLeast"/>
      <w:ind w:left="159" w:hanging="159"/>
      <w:jc w:val="left"/>
    </w:pPr>
    <w:rPr>
      <w:rFonts w:ascii="Corbel" w:hAnsi="Corbel"/>
      <w:b/>
      <w:szCs w:val="21"/>
    </w:rPr>
  </w:style>
  <w:style w:type="paragraph" w:styleId="Inhopg2">
    <w:name w:val="toc 2"/>
    <w:basedOn w:val="Standaard"/>
    <w:next w:val="Standaard"/>
    <w:autoRedefine/>
    <w:semiHidden/>
    <w:rsid w:val="003B3222"/>
    <w:pPr>
      <w:spacing w:line="280" w:lineRule="atLeast"/>
      <w:ind w:left="301" w:hanging="301"/>
      <w:jc w:val="left"/>
    </w:pPr>
    <w:rPr>
      <w:rFonts w:ascii="Corbel" w:hAnsi="Corbel"/>
      <w:sz w:val="21"/>
      <w:szCs w:val="21"/>
    </w:rPr>
  </w:style>
  <w:style w:type="paragraph" w:styleId="Inhopg3">
    <w:name w:val="toc 3"/>
    <w:basedOn w:val="Standaard"/>
    <w:next w:val="Standaard"/>
    <w:autoRedefine/>
    <w:semiHidden/>
    <w:rsid w:val="003B3222"/>
    <w:pPr>
      <w:spacing w:line="280" w:lineRule="atLeast"/>
      <w:ind w:left="442" w:hanging="442"/>
      <w:jc w:val="left"/>
    </w:pPr>
    <w:rPr>
      <w:rFonts w:ascii="Corbel" w:hAnsi="Corbel"/>
      <w:sz w:val="21"/>
      <w:szCs w:val="21"/>
    </w:r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  <w:jc w:val="left"/>
    </w:pPr>
    <w:rPr>
      <w:rFonts w:ascii="Corbel" w:hAnsi="Corbel"/>
      <w:b/>
      <w:sz w:val="42"/>
      <w:szCs w:val="21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  <w:jc w:val="left"/>
    </w:pPr>
    <w:rPr>
      <w:rFonts w:ascii="Corbel" w:hAnsi="Corbel"/>
      <w:sz w:val="17"/>
      <w:szCs w:val="21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pPr>
      <w:spacing w:line="280" w:lineRule="atLeast"/>
      <w:jc w:val="left"/>
    </w:pPr>
    <w:rPr>
      <w:rFonts w:ascii="Corbel" w:hAnsi="Corbel"/>
      <w:sz w:val="17"/>
      <w:szCs w:val="21"/>
    </w:rPr>
  </w:style>
  <w:style w:type="paragraph" w:customStyle="1" w:styleId="Tabelkolomkopjes">
    <w:name w:val="Tabelkolomkopjes"/>
    <w:basedOn w:val="Standaard"/>
    <w:qFormat/>
    <w:rsid w:val="00FE2507"/>
    <w:pPr>
      <w:spacing w:line="280" w:lineRule="atLeast"/>
      <w:jc w:val="right"/>
    </w:pPr>
    <w:rPr>
      <w:rFonts w:ascii="Corbel" w:hAnsi="Corbel"/>
      <w:b/>
      <w:sz w:val="18"/>
      <w:szCs w:val="21"/>
    </w:rPr>
  </w:style>
  <w:style w:type="paragraph" w:customStyle="1" w:styleId="TabeltekstRegular">
    <w:name w:val="Tabeltekst Regular"/>
    <w:basedOn w:val="Standaard"/>
    <w:qFormat/>
    <w:rsid w:val="00FE2507"/>
    <w:pPr>
      <w:spacing w:line="280" w:lineRule="atLeast"/>
      <w:jc w:val="right"/>
    </w:pPr>
    <w:rPr>
      <w:rFonts w:ascii="Corbel" w:hAnsi="Corbel"/>
      <w:sz w:val="18"/>
      <w:szCs w:val="21"/>
    </w:rPr>
  </w:style>
  <w:style w:type="paragraph" w:customStyle="1" w:styleId="TabeltekstmetBoldaccenten">
    <w:name w:val="Tabeltekst met Bold accenten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18"/>
      <w:szCs w:val="21"/>
    </w:rPr>
  </w:style>
  <w:style w:type="paragraph" w:styleId="Koptekst">
    <w:name w:val="header"/>
    <w:basedOn w:val="Standaard"/>
    <w:link w:val="KoptekstChar"/>
    <w:rsid w:val="00D943B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943B1"/>
    <w:rPr>
      <w:rFonts w:asciiTheme="minorHAnsi" w:hAnsiTheme="minorHAnsi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D943B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943B1"/>
    <w:rPr>
      <w:rFonts w:asciiTheme="minorHAnsi" w:hAnsiTheme="minorHAns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Mattens, Sylvia</dc:creator>
  <cp:lastModifiedBy>Evertz, Pascal</cp:lastModifiedBy>
  <cp:revision>4</cp:revision>
  <cp:lastPrinted>2019-03-04T13:39:00Z</cp:lastPrinted>
  <dcterms:created xsi:type="dcterms:W3CDTF">2020-05-01T12:07:00Z</dcterms:created>
  <dcterms:modified xsi:type="dcterms:W3CDTF">2020-08-06T12:59:00Z</dcterms:modified>
</cp:coreProperties>
</file>